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3137223" name="deb4f7e0-4854-11f0-9b24-7b420df84a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3300217" name="deb4f7e0-4854-11f0-9b24-7b420df84a2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4425636" name="021fbda0-4855-11f0-a4ca-9f9f2ce8d9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8101067" name="021fbda0-4855-11f0-a4ca-9f9f2ce8d9c9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8043732" name="17e0bdb0-4855-11f0-845a-cbc2a6be5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3049304" name="17e0bdb0-4855-11f0-845a-cbc2a6be577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5830858" name="260bc150-4855-11f0-a8a2-7dd4b1697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0757437" name="260bc150-4855-11f0-a8a2-7dd4b1697e7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OG -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5471144" name="8759c500-4856-11f0-86ea-c313759dd5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4128861" name="8759c500-4856-11f0-86ea-c313759dd58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/ Schlafzimmer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4026922" name="a1acd050-4856-11f0-83e2-edc03a9953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0946169" name="a1acd050-4856-11f0-83e2-edc03a9953f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 OG 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9033798" name="d2803410-4856-11f0-b3b2-3780993474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8370251" name="d2803410-4856-11f0-b3b2-378099347474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 OG - 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4018308" name="eb9a7140-4856-11f0-a200-4d3caffe74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5520537" name="eb9a7140-4856-11f0-a200-4d3caffe74a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5715464" name="b9e0fdd0-4857-11f0-8dab-53714e5170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422847" name="b9e0fdd0-4857-11f0-8dab-53714e5170e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0955032" name="c91708d0-4857-11f0-b7e3-7fb4548e7c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561424" name="c91708d0-4857-11f0-b7e3-7fb4548e7c3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2471535" name="e45d7f60-4858-11f0-b753-b53ce963fa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127961" name="e45d7f60-4858-11f0-b753-b53ce963fa4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453314" name="3ac31cc0-4859-11f0-9a72-41d57446ec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7794405" name="3ac31cc0-4859-11f0-9a72-41d57446eccb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0200987" name="4f3332d0-4859-11f0-9f31-212ef2579e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18405" name="4f3332d0-4859-11f0-9f31-212ef2579ed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 OG - 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2289725" name="b2942d70-4859-11f0-84bd-cb85ad84f2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103498" name="b2942d70-4859-11f0-84bd-cb85ad84f299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7168470" name="5a1b9920-485a-11f0-b9c4-4ded7088da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7708325" name="5a1b9920-485a-11f0-b9c4-4ded7088daa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0369800" name="706cf250-485a-11f0-ba3f-5107275965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1959901" name="706cf250-485a-11f0-ba3f-51072759652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0296138" name="ebcc8b80-485b-11f0-87af-f3b063967e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2769117" name="ebcc8b80-485b-11f0-87af-f3b063967e0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7721829" name="63f54e90-485b-11f0-a542-a51424078c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681146" name="63f54e90-485b-11f0-a542-a51424078c9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2408531" name="7a044790-485b-11f0-a41e-734d907d3c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891578" name="7a044790-485b-11f0-a41e-734d907d3c5c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3609086" name="bb1450e0-485b-11f0-ae84-193db037ac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1245627" name="bb1450e0-485b-11f0-ae84-193db037ac45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Hobbyraum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Akustik Platten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5764975" name="358e3a70-485c-11f0-b310-314b13641f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3285120" name="358e3a70-485c-11f0-b310-314b13641f4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6347171" name="7e566e30-485c-11f0-bad5-cdc612c755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0991117" name="7e566e30-485c-11f0-bad5-cdc612c7555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EG-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1668178" name="f5f439e0-485c-11f0-9164-efcf4f10ca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7123278" name="f5f439e0-485c-11f0-9164-efcf4f10ca1d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4612910" name="0b91ac60-485d-11f0-a457-1b35363543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1003248" name="0b91ac60-485d-11f0-a457-1b35363543aa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 Ringstrasse 6, 8903 Birmensdorf</w:t>
          </w:r>
        </w:p>
        <w:p>
          <w:pPr>
            <w:spacing w:before="0" w:after="0"/>
          </w:pPr>
          <w:r>
            <w:t>267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